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  <w:bookmarkStart w:id="0" w:name="bwBijl_K_EU_Blok"/>
      <w:r w:rsidRPr="00E40B9C">
        <w:rPr>
          <w:bCs/>
          <w:color w:val="000000"/>
          <w:lang w:val="nl-NL"/>
        </w:rPr>
        <w:t xml:space="preserve">Naam en adres van de onderneming: </w:t>
      </w: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  <w:r w:rsidRPr="00E40B9C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  <w:r w:rsidRPr="00E40B9C">
        <w:rPr>
          <w:bCs/>
          <w:color w:val="000000"/>
          <w:lang w:val="nl-NL"/>
        </w:rPr>
        <w:t>Contactpersoon van de onderneming (naam, email, telefoon):</w:t>
      </w: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710FD1" w:rsidRPr="00E40B9C" w:rsidRDefault="00710FD1" w:rsidP="00710FD1">
      <w:pPr>
        <w:pStyle w:val="Broodtekst"/>
        <w:ind w:left="1134"/>
        <w:rPr>
          <w:bCs/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color w:val="000000"/>
          <w:lang w:val="nl-NL"/>
        </w:rPr>
      </w:pPr>
      <w:r w:rsidRPr="00E40B9C">
        <w:rPr>
          <w:bCs/>
          <w:color w:val="000000"/>
          <w:lang w:val="nl-NL"/>
        </w:rPr>
        <w:t xml:space="preserve">Ondergetekende verklaart </w:t>
      </w:r>
      <w:r w:rsidRPr="00E40B9C">
        <w:rPr>
          <w:color w:val="000000"/>
          <w:lang w:val="nl-NL"/>
        </w:rPr>
        <w:t>bij het opstellen van zijn inschrijving rekening gehouden te hebben met de verplichtingen op het gebied va</w:t>
      </w:r>
      <w:bookmarkStart w:id="1" w:name="_GoBack"/>
      <w:bookmarkEnd w:id="1"/>
      <w:r w:rsidRPr="00E40B9C">
        <w:rPr>
          <w:color w:val="000000"/>
          <w:lang w:val="nl-NL"/>
        </w:rPr>
        <w:t>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710FD1" w:rsidRPr="00E40B9C" w:rsidRDefault="00710FD1" w:rsidP="00710FD1">
      <w:pPr>
        <w:pStyle w:val="Broodtekst"/>
        <w:ind w:left="1134"/>
        <w:rPr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b/>
          <w:bCs/>
          <w:color w:val="000000"/>
          <w:lang w:val="nl-NL"/>
        </w:rPr>
      </w:pPr>
      <w:r w:rsidRPr="00E40B9C">
        <w:rPr>
          <w:b/>
          <w:bCs/>
          <w:color w:val="000000"/>
          <w:lang w:val="nl-NL"/>
        </w:rPr>
        <w:t>Ondertekening</w:t>
      </w:r>
    </w:p>
    <w:p w:rsidR="00710FD1" w:rsidRPr="00E40B9C" w:rsidRDefault="00710FD1" w:rsidP="00710FD1">
      <w:pPr>
        <w:pStyle w:val="Broodtekst"/>
        <w:ind w:left="1134"/>
        <w:rPr>
          <w:color w:val="000000"/>
          <w:lang w:val="nl-NL"/>
        </w:rPr>
      </w:pPr>
    </w:p>
    <w:p w:rsidR="00710FD1" w:rsidRPr="00E40B9C" w:rsidRDefault="00710FD1" w:rsidP="00710FD1">
      <w:pPr>
        <w:pStyle w:val="Broodtekst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 xml:space="preserve">Deze verklaring dient </w:t>
      </w:r>
      <w:r w:rsidRPr="00E40B9C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E40B9C">
        <w:rPr>
          <w:color w:val="000000"/>
          <w:lang w:val="nl-NL"/>
        </w:rPr>
        <w:t>al dan niet een vennootschap onder firma</w:t>
      </w:r>
      <w:r w:rsidRPr="00E40B9C">
        <w:rPr>
          <w:rFonts w:cs="V&amp;W Syntax (Adobe)"/>
          <w:color w:val="000000"/>
          <w:lang w:val="nl-NL"/>
        </w:rPr>
        <w:t xml:space="preserve">, </w:t>
      </w:r>
      <w:r w:rsidRPr="00E40B9C">
        <w:rPr>
          <w:rFonts w:cs="V&amp;W Syntax (Adobe)"/>
          <w:color w:val="000000"/>
          <w:u w:val="single"/>
          <w:lang w:val="nl-NL"/>
        </w:rPr>
        <w:t>alle</w:t>
      </w:r>
      <w:r w:rsidRPr="00E40B9C">
        <w:rPr>
          <w:rFonts w:cs="V&amp;W Syntax (Adobe)"/>
          <w:color w:val="000000"/>
          <w:lang w:val="nl-NL"/>
        </w:rPr>
        <w:t xml:space="preserve"> inschrijvers, </w:t>
      </w:r>
      <w:r w:rsidRPr="00E40B9C">
        <w:rPr>
          <w:color w:val="000000"/>
          <w:lang w:val="nl-NL"/>
        </w:rPr>
        <w:t xml:space="preserve">digitaal te worden ondertekend conform paragraaf </w:t>
      </w:r>
      <w:bookmarkStart w:id="2" w:name="bwBijl_K_EU_641"/>
      <w:r>
        <w:rPr>
          <w:color w:val="000000"/>
          <w:lang w:val="nl-NL"/>
        </w:rPr>
        <w:t>4.3.1</w:t>
      </w:r>
      <w:bookmarkEnd w:id="2"/>
      <w:r w:rsidRPr="00E40B9C">
        <w:rPr>
          <w:color w:val="000000"/>
          <w:lang w:val="nl-NL"/>
        </w:rPr>
        <w:t>.</w:t>
      </w:r>
    </w:p>
    <w:bookmarkEnd w:id="0"/>
    <w:p w:rsidR="00241548" w:rsidRPr="00710FD1" w:rsidRDefault="00241548" w:rsidP="00710FD1">
      <w:pPr>
        <w:rPr>
          <w:lang w:val="nl-NL"/>
        </w:rPr>
      </w:pPr>
    </w:p>
    <w:sectPr w:rsidR="00241548" w:rsidRPr="00710FD1" w:rsidSect="0073653F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274" w:rsidRDefault="005C0274" w:rsidP="0088501B">
      <w:r>
        <w:separator/>
      </w:r>
    </w:p>
  </w:endnote>
  <w:endnote w:type="continuationSeparator" w:id="0">
    <w:p w:rsidR="005C0274" w:rsidRDefault="005C027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Segoe U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274" w:rsidRDefault="005C0274" w:rsidP="0088501B">
      <w:r>
        <w:separator/>
      </w:r>
    </w:p>
  </w:footnote>
  <w:footnote w:type="continuationSeparator" w:id="0">
    <w:p w:rsidR="005C0274" w:rsidRDefault="005C027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ACB" w:rsidRPr="00FC1ACB" w:rsidRDefault="00FC1ACB" w:rsidP="00FC1ACB">
    <w:pPr>
      <w:pStyle w:val="BijlageGenummerdKop2"/>
      <w:numPr>
        <w:ilvl w:val="0"/>
        <w:numId w:val="0"/>
      </w:numPr>
      <w:ind w:left="1134"/>
    </w:pPr>
    <w:bookmarkStart w:id="3" w:name="_Toc496111707"/>
    <w:bookmarkStart w:id="4" w:name="_Toc106803693"/>
    <w:bookmarkStart w:id="5" w:name="bwkopBijlage_K"/>
    <w:r>
      <w:t xml:space="preserve">Bijlage H – Zaaknummer: </w:t>
    </w:r>
    <w:r w:rsidRPr="00BE152C">
      <w:t>31168628</w:t>
    </w:r>
    <w:r>
      <w:t xml:space="preserve"> </w:t>
    </w:r>
    <w:r w:rsidRPr="00FC1ACB">
      <w:rPr>
        <w:sz w:val="16"/>
        <w:szCs w:val="16"/>
      </w:rPr>
      <w:t>(Versie 1.0)</w:t>
    </w:r>
    <w:r>
      <w:br/>
    </w:r>
    <w:r w:rsidRPr="00E40B9C">
      <w:t>Verklaring inzake de v</w:t>
    </w:r>
    <w:r>
      <w:t xml:space="preserve">erplichtingen op het gebied van </w:t>
    </w:r>
    <w:r w:rsidRPr="00E40B9C">
      <w:t>milieu-, sociaal en arbeidsrecht</w:t>
    </w:r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DB631B"/>
    <w:multiLevelType w:val="multilevel"/>
    <w:tmpl w:val="06962652"/>
    <w:numStyleLink w:val="Lijststijl"/>
  </w:abstractNum>
  <w:abstractNum w:abstractNumId="29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1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5CAF5D0D"/>
    <w:multiLevelType w:val="multilevel"/>
    <w:tmpl w:val="06962652"/>
    <w:numStyleLink w:val="Lijststijl"/>
  </w:abstractNum>
  <w:abstractNum w:abstractNumId="33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 w15:restartNumberingAfterBreak="0">
    <w:nsid w:val="79050C84"/>
    <w:multiLevelType w:val="multilevel"/>
    <w:tmpl w:val="06962652"/>
    <w:numStyleLink w:val="Lijststijl"/>
  </w:abstractNum>
  <w:abstractNum w:abstractNumId="37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2"/>
  </w:num>
  <w:num w:numId="4">
    <w:abstractNumId w:val="11"/>
  </w:num>
  <w:num w:numId="5">
    <w:abstractNumId w:val="17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3"/>
  </w:num>
  <w:num w:numId="14">
    <w:abstractNumId w:val="3"/>
  </w:num>
  <w:num w:numId="15">
    <w:abstractNumId w:val="18"/>
  </w:num>
  <w:num w:numId="16">
    <w:abstractNumId w:val="26"/>
  </w:num>
  <w:num w:numId="17">
    <w:abstractNumId w:val="9"/>
  </w:num>
  <w:num w:numId="18">
    <w:abstractNumId w:val="23"/>
  </w:num>
  <w:num w:numId="19">
    <w:abstractNumId w:val="36"/>
  </w:num>
  <w:num w:numId="20">
    <w:abstractNumId w:val="13"/>
  </w:num>
  <w:num w:numId="21">
    <w:abstractNumId w:val="25"/>
  </w:num>
  <w:num w:numId="22">
    <w:abstractNumId w:val="28"/>
  </w:num>
  <w:num w:numId="23">
    <w:abstractNumId w:val="20"/>
  </w:num>
  <w:num w:numId="24">
    <w:abstractNumId w:val="30"/>
  </w:num>
  <w:num w:numId="25">
    <w:abstractNumId w:val="29"/>
  </w:num>
  <w:num w:numId="26">
    <w:abstractNumId w:val="7"/>
  </w:num>
  <w:num w:numId="27">
    <w:abstractNumId w:val="16"/>
  </w:num>
  <w:num w:numId="28">
    <w:abstractNumId w:val="24"/>
  </w:num>
  <w:num w:numId="29">
    <w:abstractNumId w:val="4"/>
  </w:num>
  <w:num w:numId="30">
    <w:abstractNumId w:val="15"/>
  </w:num>
  <w:num w:numId="31">
    <w:abstractNumId w:val="37"/>
  </w:num>
  <w:num w:numId="32">
    <w:abstractNumId w:val="5"/>
  </w:num>
  <w:num w:numId="33">
    <w:abstractNumId w:val="35"/>
  </w:num>
  <w:num w:numId="34">
    <w:abstractNumId w:val="27"/>
  </w:num>
  <w:num w:numId="35">
    <w:abstractNumId w:val="19"/>
  </w:num>
  <w:num w:numId="36">
    <w:abstractNumId w:val="14"/>
  </w:num>
  <w:num w:numId="37">
    <w:abstractNumId w:val="34"/>
  </w:num>
  <w:num w:numId="38">
    <w:abstractNumId w:val="2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274"/>
    <w:rsid w:val="000E1F3B"/>
    <w:rsid w:val="001A2B29"/>
    <w:rsid w:val="001D6F03"/>
    <w:rsid w:val="00241548"/>
    <w:rsid w:val="00265DB7"/>
    <w:rsid w:val="002A6578"/>
    <w:rsid w:val="002B1092"/>
    <w:rsid w:val="002E0FD2"/>
    <w:rsid w:val="0038549E"/>
    <w:rsid w:val="003C4BF2"/>
    <w:rsid w:val="0040142D"/>
    <w:rsid w:val="0040571B"/>
    <w:rsid w:val="00442C6E"/>
    <w:rsid w:val="00450447"/>
    <w:rsid w:val="004650E8"/>
    <w:rsid w:val="004B0EA1"/>
    <w:rsid w:val="004D766D"/>
    <w:rsid w:val="005A4FBE"/>
    <w:rsid w:val="005C0274"/>
    <w:rsid w:val="005D2CF1"/>
    <w:rsid w:val="005E046F"/>
    <w:rsid w:val="006006F5"/>
    <w:rsid w:val="006D2E66"/>
    <w:rsid w:val="006F42D7"/>
    <w:rsid w:val="00710FD1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E152C"/>
    <w:rsid w:val="00C36FAA"/>
    <w:rsid w:val="00CA55CC"/>
    <w:rsid w:val="00DA3555"/>
    <w:rsid w:val="00ED7AB9"/>
    <w:rsid w:val="00EE5BBE"/>
    <w:rsid w:val="00F65492"/>
    <w:rsid w:val="00FB0705"/>
    <w:rsid w:val="00FC1ACB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00F7"/>
  <w15:chartTrackingRefBased/>
  <w15:docId w15:val="{CCA90749-84A9-4D45-AFAF-D1529C80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C0274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5C027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5C0274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5C0274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5C0274"/>
    <w:rPr>
      <w:rFonts w:ascii="Verdana" w:hAnsi="Verdana"/>
      <w:sz w:val="13"/>
      <w:szCs w:val="20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C0274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C0274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C0274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0">
    <w:name w:val="broodtekst"/>
    <w:basedOn w:val="Standaard"/>
    <w:link w:val="broodtekstChar2"/>
    <w:rsid w:val="001A2B2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1A2B29"/>
    <w:rPr>
      <w:rFonts w:ascii="Verdana" w:eastAsia="Times New Roman" w:hAnsi="Verdana"/>
      <w:lang w:val="en-US"/>
    </w:rPr>
  </w:style>
  <w:style w:type="character" w:customStyle="1" w:styleId="Verborgentekst">
    <w:name w:val="Verborgen tekst"/>
    <w:rsid w:val="00442C6E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ijlageGenummerdKop2">
    <w:name w:val="BijlageGenummerdKop2"/>
    <w:basedOn w:val="BijlageGenummerdKop"/>
    <w:uiPriority w:val="16"/>
    <w:rsid w:val="00710FD1"/>
    <w:pPr>
      <w:numPr>
        <w:numId w:val="21"/>
      </w:numPr>
      <w:spacing w:line="240" w:lineRule="atLeast"/>
      <w:ind w:left="1134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E8D93-2A17-4F40-A019-DBCB9C2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4</cp:revision>
  <dcterms:created xsi:type="dcterms:W3CDTF">2022-08-01T13:51:00Z</dcterms:created>
  <dcterms:modified xsi:type="dcterms:W3CDTF">2022-08-08T13:58:00Z</dcterms:modified>
</cp:coreProperties>
</file>